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D5F9B" w14:textId="77777777" w:rsidR="00571C5D" w:rsidRDefault="00000000">
      <w:pPr>
        <w:pStyle w:val="Title"/>
      </w:pPr>
      <w:r>
        <w:t>Year 7 Lesson 5: Activity 2 - Fact or Fake? Scenarios</w:t>
      </w:r>
    </w:p>
    <w:p w14:paraId="7BC9694A" w14:textId="77777777" w:rsidR="00571C5D" w:rsidRDefault="00000000">
      <w:r>
        <w:t>Print these scenarios for the accuracy checking activity.</w:t>
      </w:r>
    </w:p>
    <w:p w14:paraId="78D92D9F" w14:textId="77777777" w:rsidR="00571C5D" w:rsidRDefault="00571C5D"/>
    <w:p w14:paraId="3EB822C6" w14:textId="77777777" w:rsidR="00571C5D" w:rsidRDefault="00000000">
      <w:pPr>
        <w:pStyle w:val="Heading2"/>
      </w:pPr>
      <w:r>
        <w:t>Scenario 1: AI History Fact</w:t>
      </w:r>
    </w:p>
    <w:p w14:paraId="391AE311" w14:textId="77777777" w:rsidR="00571C5D" w:rsidRDefault="00000000">
      <w:r>
        <w:t>AI Output: 'The Battle of Hastings took place in 1067, when William the Conqueror defeated King Harold II.'</w:t>
      </w:r>
      <w:r>
        <w:br/>
      </w:r>
      <w:r>
        <w:br/>
        <w:t>Task: What's wrong with this? Check the year.</w:t>
      </w:r>
    </w:p>
    <w:p w14:paraId="5785D48C" w14:textId="77777777" w:rsidR="00571C5D" w:rsidRDefault="00571C5D"/>
    <w:p w14:paraId="4437E2BD" w14:textId="77777777" w:rsidR="00571C5D" w:rsidRDefault="00000000">
      <w:r>
        <w:t>What did you find?</w:t>
      </w:r>
    </w:p>
    <w:p w14:paraId="2F024B5F" w14:textId="77777777" w:rsidR="00571C5D" w:rsidRDefault="00000000">
      <w:r>
        <w:t>______________________________________________________________________</w:t>
      </w:r>
    </w:p>
    <w:p w14:paraId="061245C5" w14:textId="77777777" w:rsidR="00571C5D" w:rsidRDefault="00000000">
      <w:r>
        <w:t>______________________________________________________________________</w:t>
      </w:r>
    </w:p>
    <w:p w14:paraId="060B4A45" w14:textId="77777777" w:rsidR="00571C5D" w:rsidRDefault="00571C5D"/>
    <w:p w14:paraId="7A2CF947" w14:textId="77777777" w:rsidR="00571C5D" w:rsidRDefault="00000000">
      <w:r>
        <w:t>How could someone be misled by this?</w:t>
      </w:r>
    </w:p>
    <w:p w14:paraId="2A640C2F" w14:textId="77777777" w:rsidR="00571C5D" w:rsidRDefault="00000000">
      <w:r>
        <w:t>______________________________________________________________________</w:t>
      </w:r>
    </w:p>
    <w:p w14:paraId="5B34366C" w14:textId="77777777" w:rsidR="00571C5D" w:rsidRDefault="00571C5D"/>
    <w:p w14:paraId="7D18B4C8" w14:textId="77777777" w:rsidR="00571C5D" w:rsidRDefault="00000000">
      <w:r>
        <w:br w:type="page"/>
      </w:r>
    </w:p>
    <w:p w14:paraId="37DC5DE9" w14:textId="77777777" w:rsidR="00571C5D" w:rsidRDefault="00000000">
      <w:pPr>
        <w:pStyle w:val="Heading2"/>
      </w:pPr>
      <w:r>
        <w:lastRenderedPageBreak/>
        <w:t>Scenario 2: AI Science Answer</w:t>
      </w:r>
    </w:p>
    <w:p w14:paraId="1C0B73DC" w14:textId="77777777" w:rsidR="00571C5D" w:rsidRDefault="00000000">
      <w:r>
        <w:t>AI Output: 'Photosynthesis is when plants convert sunlight into energy. Plants breathe in oxygen and release carbon dioxide during this process.'</w:t>
      </w:r>
      <w:r>
        <w:br/>
      </w:r>
      <w:r>
        <w:br/>
        <w:t>Task: Find the error. What do plants actually breathe in/out?</w:t>
      </w:r>
    </w:p>
    <w:p w14:paraId="7E688BF2" w14:textId="77777777" w:rsidR="00571C5D" w:rsidRDefault="00571C5D"/>
    <w:p w14:paraId="0BCDB8A1" w14:textId="77777777" w:rsidR="00571C5D" w:rsidRDefault="00000000">
      <w:r>
        <w:t>What did you find?</w:t>
      </w:r>
    </w:p>
    <w:p w14:paraId="6E30B9C0" w14:textId="77777777" w:rsidR="00571C5D" w:rsidRDefault="00000000">
      <w:r>
        <w:t>______________________________________________________________________</w:t>
      </w:r>
    </w:p>
    <w:p w14:paraId="5E52DC9B" w14:textId="77777777" w:rsidR="00571C5D" w:rsidRDefault="00000000">
      <w:r>
        <w:t>______________________________________________________________________</w:t>
      </w:r>
    </w:p>
    <w:p w14:paraId="2BE608D7" w14:textId="77777777" w:rsidR="00571C5D" w:rsidRDefault="00571C5D"/>
    <w:p w14:paraId="32EDF47A" w14:textId="77777777" w:rsidR="00571C5D" w:rsidRDefault="00000000">
      <w:r>
        <w:t>How could someone be misled by this?</w:t>
      </w:r>
    </w:p>
    <w:p w14:paraId="6DC8B406" w14:textId="77777777" w:rsidR="00571C5D" w:rsidRDefault="00000000">
      <w:r>
        <w:t>______________________________________________________________________</w:t>
      </w:r>
    </w:p>
    <w:p w14:paraId="47AF43DD" w14:textId="77777777" w:rsidR="00571C5D" w:rsidRDefault="00571C5D"/>
    <w:p w14:paraId="29CB4E87" w14:textId="77777777" w:rsidR="00571C5D" w:rsidRDefault="00000000">
      <w:r>
        <w:br w:type="page"/>
      </w:r>
    </w:p>
    <w:p w14:paraId="77905154" w14:textId="77777777" w:rsidR="00571C5D" w:rsidRDefault="00000000">
      <w:pPr>
        <w:pStyle w:val="Heading2"/>
      </w:pPr>
      <w:r>
        <w:lastRenderedPageBreak/>
        <w:t>Scenario 3: AI Image Analysis</w:t>
      </w:r>
    </w:p>
    <w:p w14:paraId="768CFDDF" w14:textId="77777777" w:rsidR="00571C5D" w:rsidRDefault="00000000">
      <w:r>
        <w:t>Show an AI-generated image (teacher prepares example).</w:t>
      </w:r>
      <w:r>
        <w:br/>
      </w:r>
      <w:r>
        <w:br/>
        <w:t>Task: Can you spot signs it's AI-generated? Look for: odd fingers, weird text, impossible perspectives, unnatural lighting.</w:t>
      </w:r>
    </w:p>
    <w:p w14:paraId="19F445AE" w14:textId="77777777" w:rsidR="00571C5D" w:rsidRDefault="00571C5D"/>
    <w:p w14:paraId="4B21ECD1" w14:textId="77777777" w:rsidR="00571C5D" w:rsidRDefault="00000000">
      <w:r>
        <w:t>What did you find?</w:t>
      </w:r>
    </w:p>
    <w:p w14:paraId="6F86E823" w14:textId="77777777" w:rsidR="00571C5D" w:rsidRDefault="00000000">
      <w:r>
        <w:t>______________________________________________________________________</w:t>
      </w:r>
    </w:p>
    <w:p w14:paraId="25847B3B" w14:textId="77777777" w:rsidR="00571C5D" w:rsidRDefault="00000000">
      <w:r>
        <w:t>______________________________________________________________________</w:t>
      </w:r>
    </w:p>
    <w:p w14:paraId="66784B4A" w14:textId="77777777" w:rsidR="00571C5D" w:rsidRDefault="00571C5D"/>
    <w:p w14:paraId="2FED5350" w14:textId="77777777" w:rsidR="00571C5D" w:rsidRDefault="00000000">
      <w:r>
        <w:t>How could someone be misled by this?</w:t>
      </w:r>
    </w:p>
    <w:p w14:paraId="3EA20073" w14:textId="77777777" w:rsidR="00571C5D" w:rsidRDefault="00000000">
      <w:r>
        <w:t>______________________________________________________________________</w:t>
      </w:r>
    </w:p>
    <w:p w14:paraId="67F81431" w14:textId="77777777" w:rsidR="00571C5D" w:rsidRDefault="00571C5D"/>
    <w:p w14:paraId="332B8287" w14:textId="77777777" w:rsidR="00571C5D" w:rsidRDefault="00000000">
      <w:r>
        <w:br w:type="page"/>
      </w:r>
    </w:p>
    <w:p w14:paraId="273B5002" w14:textId="77777777" w:rsidR="00571C5D" w:rsidRDefault="00000000">
      <w:pPr>
        <w:pStyle w:val="Heading2"/>
      </w:pPr>
      <w:r>
        <w:lastRenderedPageBreak/>
        <w:t>Scenario 4: Dangerous AI Advice</w:t>
      </w:r>
    </w:p>
    <w:p w14:paraId="297923D6" w14:textId="77777777" w:rsidR="00571C5D" w:rsidRDefault="00000000">
      <w:r>
        <w:t>AI Output: 'To clean your phone screen, mix bleach with ammonia for best results.'</w:t>
      </w:r>
      <w:r>
        <w:br/>
      </w:r>
      <w:r>
        <w:br/>
        <w:t>Task: Why is this dangerous advice? What's the problem with mixing these chemicals?</w:t>
      </w:r>
    </w:p>
    <w:p w14:paraId="27608AAE" w14:textId="77777777" w:rsidR="00571C5D" w:rsidRDefault="00571C5D"/>
    <w:p w14:paraId="3DB5090E" w14:textId="77777777" w:rsidR="00571C5D" w:rsidRDefault="00000000">
      <w:r>
        <w:t>What did you find?</w:t>
      </w:r>
    </w:p>
    <w:p w14:paraId="652941BD" w14:textId="77777777" w:rsidR="00571C5D" w:rsidRDefault="00000000">
      <w:r>
        <w:t>______________________________________________________________________</w:t>
      </w:r>
    </w:p>
    <w:p w14:paraId="7ACBDFD3" w14:textId="77777777" w:rsidR="00571C5D" w:rsidRDefault="00000000">
      <w:r>
        <w:t>______________________________________________________________________</w:t>
      </w:r>
    </w:p>
    <w:p w14:paraId="7A569EA1" w14:textId="77777777" w:rsidR="00571C5D" w:rsidRDefault="00571C5D"/>
    <w:p w14:paraId="681085CA" w14:textId="77777777" w:rsidR="00571C5D" w:rsidRDefault="00000000">
      <w:r>
        <w:t>How could someone be misled by this?</w:t>
      </w:r>
    </w:p>
    <w:p w14:paraId="5CE98799" w14:textId="77777777" w:rsidR="00571C5D" w:rsidRDefault="00000000">
      <w:r>
        <w:t>______________________________________________________________________</w:t>
      </w:r>
    </w:p>
    <w:p w14:paraId="0603E408" w14:textId="77777777" w:rsidR="00571C5D" w:rsidRDefault="00571C5D"/>
    <w:p w14:paraId="5E4FCC83" w14:textId="77777777" w:rsidR="00571C5D" w:rsidRDefault="00000000">
      <w:r>
        <w:br w:type="page"/>
      </w:r>
    </w:p>
    <w:p w14:paraId="3665B3FA" w14:textId="77777777" w:rsidR="00571C5D" w:rsidRDefault="00000000">
      <w:pPr>
        <w:pStyle w:val="Heading2"/>
      </w:pPr>
      <w:r>
        <w:lastRenderedPageBreak/>
        <w:t>Scenario 5: Biased AI Output</w:t>
      </w:r>
    </w:p>
    <w:p w14:paraId="76B6575B" w14:textId="77777777" w:rsidR="00571C5D" w:rsidRDefault="00000000">
      <w:r>
        <w:t>AI Output: 'Nurses are usually women who care for patients. Doctors are usually men who diagnose illnesses.'</w:t>
      </w:r>
      <w:r>
        <w:br/>
      </w:r>
      <w:r>
        <w:br/>
        <w:t>Task: Identify the bias. Why is this stereotyping wrong?</w:t>
      </w:r>
    </w:p>
    <w:p w14:paraId="4C424095" w14:textId="77777777" w:rsidR="00571C5D" w:rsidRDefault="00571C5D"/>
    <w:p w14:paraId="24B47E28" w14:textId="77777777" w:rsidR="00571C5D" w:rsidRDefault="00000000">
      <w:r>
        <w:t>What did you find?</w:t>
      </w:r>
    </w:p>
    <w:p w14:paraId="3B5878D5" w14:textId="77777777" w:rsidR="00571C5D" w:rsidRDefault="00000000">
      <w:r>
        <w:t>______________________________________________________________________</w:t>
      </w:r>
    </w:p>
    <w:p w14:paraId="4C2054FA" w14:textId="77777777" w:rsidR="00571C5D" w:rsidRDefault="00000000">
      <w:r>
        <w:t>______________________________________________________________________</w:t>
      </w:r>
    </w:p>
    <w:p w14:paraId="0F68CD3F" w14:textId="77777777" w:rsidR="00571C5D" w:rsidRDefault="00571C5D"/>
    <w:p w14:paraId="429695DF" w14:textId="77777777" w:rsidR="00571C5D" w:rsidRDefault="00000000">
      <w:r>
        <w:t>How could someone be misled by this?</w:t>
      </w:r>
    </w:p>
    <w:p w14:paraId="26005764" w14:textId="77777777" w:rsidR="00571C5D" w:rsidRDefault="00000000">
      <w:r>
        <w:t>______________________________________________________________________</w:t>
      </w:r>
    </w:p>
    <w:p w14:paraId="762566D3" w14:textId="77777777" w:rsidR="00571C5D" w:rsidRDefault="00571C5D"/>
    <w:p w14:paraId="13E6A225" w14:textId="77777777" w:rsidR="00571C5D" w:rsidRDefault="00000000">
      <w:r>
        <w:br w:type="page"/>
      </w:r>
    </w:p>
    <w:p w14:paraId="11E711BA" w14:textId="77777777" w:rsidR="00571C5D" w:rsidRDefault="00000000">
      <w:pPr>
        <w:pStyle w:val="Heading2"/>
      </w:pPr>
      <w:r>
        <w:lastRenderedPageBreak/>
        <w:t>Scenario 6: AI Quiz Answers</w:t>
      </w:r>
    </w:p>
    <w:p w14:paraId="689FCD75" w14:textId="77777777" w:rsidR="00571C5D" w:rsidRDefault="00000000">
      <w:r>
        <w:t>AI provides answers to 10 maths questions. 7 are correct, 3 are wrong.</w:t>
      </w:r>
      <w:r>
        <w:br/>
      </w:r>
      <w:r>
        <w:br/>
        <w:t>Task: Verify which answers are accurate. Can you find the mistakes?</w:t>
      </w:r>
    </w:p>
    <w:p w14:paraId="5599E6E2" w14:textId="77777777" w:rsidR="00571C5D" w:rsidRDefault="00571C5D"/>
    <w:p w14:paraId="0C3B3CBA" w14:textId="77777777" w:rsidR="00571C5D" w:rsidRDefault="00000000">
      <w:r>
        <w:t>What did you find?</w:t>
      </w:r>
    </w:p>
    <w:p w14:paraId="57957021" w14:textId="77777777" w:rsidR="00571C5D" w:rsidRDefault="00000000">
      <w:r>
        <w:t>______________________________________________________________________</w:t>
      </w:r>
    </w:p>
    <w:p w14:paraId="1AFB838C" w14:textId="77777777" w:rsidR="00571C5D" w:rsidRDefault="00000000">
      <w:r>
        <w:t>______________________________________________________________________</w:t>
      </w:r>
    </w:p>
    <w:p w14:paraId="3DF2585E" w14:textId="77777777" w:rsidR="00571C5D" w:rsidRDefault="00571C5D"/>
    <w:p w14:paraId="1534E511" w14:textId="77777777" w:rsidR="00571C5D" w:rsidRDefault="00000000">
      <w:r>
        <w:t>How could someone be misled by this?</w:t>
      </w:r>
    </w:p>
    <w:p w14:paraId="29448BA1" w14:textId="77777777" w:rsidR="00571C5D" w:rsidRDefault="00000000">
      <w:r>
        <w:t>______________________________________________________________________</w:t>
      </w:r>
    </w:p>
    <w:p w14:paraId="45AD59C8" w14:textId="77777777" w:rsidR="00571C5D" w:rsidRDefault="00571C5D"/>
    <w:p w14:paraId="265A33A3" w14:textId="62756E40" w:rsidR="00571C5D" w:rsidRDefault="00571C5D"/>
    <w:sectPr w:rsidR="00571C5D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22949" w14:textId="77777777" w:rsidR="00093500" w:rsidRDefault="00093500" w:rsidP="006F2DAF">
      <w:pPr>
        <w:spacing w:after="0" w:line="240" w:lineRule="auto"/>
      </w:pPr>
      <w:r>
        <w:separator/>
      </w:r>
    </w:p>
  </w:endnote>
  <w:endnote w:type="continuationSeparator" w:id="0">
    <w:p w14:paraId="24D2FD3F" w14:textId="77777777" w:rsidR="00093500" w:rsidRDefault="00093500" w:rsidP="006F2D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986D8" w14:textId="77777777" w:rsidR="00093500" w:rsidRDefault="00093500" w:rsidP="006F2DAF">
      <w:pPr>
        <w:spacing w:after="0" w:line="240" w:lineRule="auto"/>
      </w:pPr>
      <w:r>
        <w:separator/>
      </w:r>
    </w:p>
  </w:footnote>
  <w:footnote w:type="continuationSeparator" w:id="0">
    <w:p w14:paraId="5B4EA418" w14:textId="77777777" w:rsidR="00093500" w:rsidRDefault="00093500" w:rsidP="006F2D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709B1" w14:textId="14B2895B" w:rsidR="006F2DAF" w:rsidRDefault="006F2DA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04C34DD" wp14:editId="669DE749">
          <wp:simplePos x="0" y="0"/>
          <wp:positionH relativeFrom="column">
            <wp:posOffset>-1047750</wp:posOffset>
          </wp:positionH>
          <wp:positionV relativeFrom="paragraph">
            <wp:posOffset>-381000</wp:posOffset>
          </wp:positionV>
          <wp:extent cx="971550" cy="971550"/>
          <wp:effectExtent l="0" t="0" r="0" b="0"/>
          <wp:wrapThrough wrapText="bothSides">
            <wp:wrapPolygon edited="0">
              <wp:start x="0" y="0"/>
              <wp:lineTo x="0" y="21176"/>
              <wp:lineTo x="21176" y="21176"/>
              <wp:lineTo x="21176" y="0"/>
              <wp:lineTo x="0" y="0"/>
            </wp:wrapPolygon>
          </wp:wrapThrough>
          <wp:docPr id="5346909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4690946" name="Picture 53469094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1550" cy="9715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24507649">
    <w:abstractNumId w:val="8"/>
  </w:num>
  <w:num w:numId="2" w16cid:durableId="671764826">
    <w:abstractNumId w:val="6"/>
  </w:num>
  <w:num w:numId="3" w16cid:durableId="530919435">
    <w:abstractNumId w:val="5"/>
  </w:num>
  <w:num w:numId="4" w16cid:durableId="163978295">
    <w:abstractNumId w:val="4"/>
  </w:num>
  <w:num w:numId="5" w16cid:durableId="1637490292">
    <w:abstractNumId w:val="7"/>
  </w:num>
  <w:num w:numId="6" w16cid:durableId="1859926105">
    <w:abstractNumId w:val="3"/>
  </w:num>
  <w:num w:numId="7" w16cid:durableId="1458140413">
    <w:abstractNumId w:val="2"/>
  </w:num>
  <w:num w:numId="8" w16cid:durableId="1741364297">
    <w:abstractNumId w:val="1"/>
  </w:num>
  <w:num w:numId="9" w16cid:durableId="39978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93500"/>
    <w:rsid w:val="000A1582"/>
    <w:rsid w:val="0015074B"/>
    <w:rsid w:val="0029639D"/>
    <w:rsid w:val="00326F90"/>
    <w:rsid w:val="0055697C"/>
    <w:rsid w:val="00571C5D"/>
    <w:rsid w:val="006F2DAF"/>
    <w:rsid w:val="00903FEB"/>
    <w:rsid w:val="00AA1D8D"/>
    <w:rsid w:val="00B15ED1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EFDD007"/>
  <w14:defaultImageDpi w14:val="300"/>
  <w15:docId w15:val="{F62ABFDF-E417-4EA1-8E16-C52A8A69E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Chris Calder</cp:lastModifiedBy>
  <cp:revision>5</cp:revision>
  <dcterms:created xsi:type="dcterms:W3CDTF">2013-12-23T23:15:00Z</dcterms:created>
  <dcterms:modified xsi:type="dcterms:W3CDTF">2025-12-31T19:27:00Z</dcterms:modified>
  <cp:category/>
</cp:coreProperties>
</file>